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3ADE" w14:textId="77777777" w:rsidR="000403F5" w:rsidRDefault="000403F5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64761F7" w14:textId="29A152A5" w:rsidR="00023F59" w:rsidRPr="00AD6ED5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DEKLARACIJA DĖL TIKRŲJŲ SAVININKŲ</w:t>
      </w:r>
    </w:p>
    <w:p w14:paraId="5B863B50" w14:textId="623EECAF" w:rsidR="00023F59" w:rsidRPr="00AD6ED5" w:rsidRDefault="00E20A08" w:rsidP="004B0E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br/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Ši deklaracija pateikiama vadovaujantis 2021 m. vasario 12 d. Europos Parlamento ir Tarybos reglamento (ES) 2021/241 22 straipsnio 2 dalies d punkto iii papunkčio reikalavimais.</w:t>
      </w:r>
    </w:p>
    <w:p w14:paraId="479E4C32" w14:textId="77777777" w:rsidR="00023F59" w:rsidRPr="00AD6ED5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1. Tiekėjo duomenys</w:t>
      </w:r>
    </w:p>
    <w:p w14:paraId="1EDDF5BB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Tiekėjo pavadinimas: ________________________________</w:t>
      </w:r>
    </w:p>
    <w:p w14:paraId="4428B910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Juridinio asmens kodas / fizinio asmens vardas ir pavardė: ________________________________</w:t>
      </w:r>
    </w:p>
    <w:p w14:paraId="69506224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Buveinės / gyvenamosios vietos adresas: ________________________________</w:t>
      </w:r>
    </w:p>
    <w:p w14:paraId="4BD1FC48" w14:textId="3ECCA4AA" w:rsidR="00023F59" w:rsidRPr="00E20A08" w:rsidRDefault="00E20A08">
      <w:pPr>
        <w:pStyle w:val="Heading2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2. Deklaracija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E20A08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  <w:t>(pažymimas aktualus punktas)</w:t>
      </w:r>
    </w:p>
    <w:p w14:paraId="51C84400" w14:textId="3BBD20EA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pirkimo sutarties </w:t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sudarymo ir (ar)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vykdymo metu:</w:t>
      </w:r>
      <w:r w:rsidR="004B0E44" w:rsidRPr="00AD6ED5">
        <w:rPr>
          <w:lang w:val="lt-LT"/>
        </w:rPr>
        <w:t xml:space="preserve"> </w:t>
      </w:r>
    </w:p>
    <w:p w14:paraId="544F59C6" w14:textId="5304A647" w:rsidR="00E20A08" w:rsidRDefault="00151180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177909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tikrasis (-ieji) savininkas (-ai)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6ED5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6ED5" w:rsidRPr="00E20A08">
        <w:rPr>
          <w:rFonts w:ascii="Times New Roman" w:hAnsi="Times New Roman" w:cs="Times New Roman"/>
          <w:sz w:val="24"/>
          <w:szCs w:val="24"/>
        </w:rPr>
        <w:t xml:space="preserve">užsienietis (fizinis asmuo) ar užsienyje registruotas juridinis asmuo arba paslaugų teikėjas, prekių tiekėjas, rangovas ir (ar) paslaugų subteikėjas, prekių subtiekėjas, subrangovas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</w:rPr>
        <w:t xml:space="preserve"> užsienietis (fizinis asmuo)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Šių asmenų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duomenys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B0E44" w:rsidRPr="00E20A08">
        <w:rPr>
          <w:rFonts w:ascii="Times New Roman" w:hAnsi="Times New Roman" w:cs="Times New Roman"/>
          <w:i/>
          <w:iCs/>
          <w:sz w:val="24"/>
          <w:szCs w:val="24"/>
          <w:lang w:val="lt-LT"/>
        </w:rPr>
        <w:t>(išvardijami visi asmenys)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C90AC54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7C401D12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2522EFE6" w14:textId="652FF7BE" w:rsidR="00023F59" w:rsidRPr="00E20A08" w:rsidRDefault="00E20A08" w:rsidP="00E20A08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_______________________________</w:t>
      </w:r>
    </w:p>
    <w:p w14:paraId="7F99ED86" w14:textId="77777777" w:rsidR="00E20A08" w:rsidRDefault="00E20A08" w:rsidP="00E20A08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Hlk229057487"/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Gimimo data: ________________________________</w:t>
      </w:r>
      <w:bookmarkEnd w:id="0"/>
    </w:p>
    <w:p w14:paraId="6A65E8EB" w14:textId="70CCE5D4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</w:t>
      </w:r>
    </w:p>
    <w:p w14:paraId="669E2558" w14:textId="101ABFAF" w:rsidR="00E20A08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             Gimimo data: ________________________________</w:t>
      </w:r>
    </w:p>
    <w:p w14:paraId="6D38457C" w14:textId="7A5D93EE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....</w:t>
      </w:r>
    </w:p>
    <w:p w14:paraId="77E97018" w14:textId="204313A5" w:rsidR="00023F59" w:rsidRPr="00AD6ED5" w:rsidRDefault="00151180">
      <w:pPr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21898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tikrasis (-ieji) savininkas (-ai)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užsienietis (fizinis asmuo) ar užsienyje registruotas juridinis asmuo arba paslaugų teikėjas, prekių tiekėjas, rangovas ir (ar) paslaugų subteikėjas, prekių subtiekėjas, subrangovas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užsienietis (fizinis asmuo).</w:t>
      </w:r>
    </w:p>
    <w:p w14:paraId="517E5163" w14:textId="77777777" w:rsidR="00023F59" w:rsidRPr="00E20A08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color w:val="auto"/>
          <w:sz w:val="24"/>
          <w:szCs w:val="24"/>
          <w:lang w:val="lt-LT"/>
        </w:rPr>
        <w:t>3. Patvirtinimas</w:t>
      </w:r>
    </w:p>
    <w:p w14:paraId="760528CA" w14:textId="6BBDFAFC" w:rsidR="00023F59" w:rsidRPr="00AD6ED5" w:rsidRDefault="00BE574F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</w:t>
      </w:r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pateikti duomenys yra teisingi ir išsamūs. 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Suprantu, kad 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sutarties pasirašymas bus inicijuojamas tik tuomet, kai</w:t>
      </w:r>
      <w:r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užpildyta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ši forma bus pateikta perkančiajai organizacijai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.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Taip pat patvirtinu, kad, jei paaiškėtų naujos aplinkybės apie šioje Deklaracijoje nurodytus tikruosius savininkus, nedelsiant informuosiu perkančiąją organizaciją.</w:t>
      </w:r>
    </w:p>
    <w:p w14:paraId="3EFAC7D1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Deklaraciją pateikė: ________________________________</w:t>
      </w:r>
    </w:p>
    <w:p w14:paraId="35D06F46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Vardas, pavardė, pareigos: ________________________________</w:t>
      </w:r>
    </w:p>
    <w:p w14:paraId="5AEB23B2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Data: ________________________________</w:t>
      </w:r>
    </w:p>
    <w:sectPr w:rsidR="00023F59" w:rsidRPr="00AD6ED5" w:rsidSect="00E20A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63BA" w14:textId="77777777" w:rsidR="00151180" w:rsidRDefault="00151180" w:rsidP="00E20A08">
      <w:pPr>
        <w:spacing w:after="0" w:line="240" w:lineRule="auto"/>
      </w:pPr>
      <w:r>
        <w:separator/>
      </w:r>
    </w:p>
  </w:endnote>
  <w:endnote w:type="continuationSeparator" w:id="0">
    <w:p w14:paraId="59DDAB65" w14:textId="77777777" w:rsidR="00151180" w:rsidRDefault="00151180" w:rsidP="00E2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01AE" w14:textId="77777777" w:rsidR="00F24154" w:rsidRDefault="00F24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790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953B9" w14:textId="01AC92C1" w:rsidR="00E20A08" w:rsidRDefault="00E20A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EE7A1A" w14:textId="77777777" w:rsidR="00E20A08" w:rsidRDefault="00E2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F3AD4" w14:textId="77777777" w:rsidR="00F24154" w:rsidRDefault="00F24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8042" w14:textId="77777777" w:rsidR="00151180" w:rsidRDefault="00151180" w:rsidP="00E20A08">
      <w:pPr>
        <w:spacing w:after="0" w:line="240" w:lineRule="auto"/>
      </w:pPr>
      <w:r>
        <w:separator/>
      </w:r>
    </w:p>
  </w:footnote>
  <w:footnote w:type="continuationSeparator" w:id="0">
    <w:p w14:paraId="75044443" w14:textId="77777777" w:rsidR="00151180" w:rsidRDefault="00151180" w:rsidP="00E20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44586" w14:textId="77777777" w:rsidR="00F24154" w:rsidRDefault="00F24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FC39" w14:textId="611889D5" w:rsidR="000403F5" w:rsidRPr="000403F5" w:rsidRDefault="00F24154" w:rsidP="000403F5">
    <w:pPr>
      <w:pStyle w:val="Heading1"/>
      <w:jc w:val="right"/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</w:pPr>
    <w:r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>Pirkimo s</w:t>
    </w:r>
    <w:r w:rsidR="000403F5" w:rsidRPr="000403F5"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 xml:space="preserve">pecialiųjų sąlygų priedas Nr. </w:t>
    </w:r>
    <w:r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3778" w14:textId="77777777" w:rsidR="00F24154" w:rsidRDefault="00F24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6D16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F59"/>
    <w:rsid w:val="00034616"/>
    <w:rsid w:val="000403F5"/>
    <w:rsid w:val="0006063C"/>
    <w:rsid w:val="0015074B"/>
    <w:rsid w:val="00151180"/>
    <w:rsid w:val="001D2B88"/>
    <w:rsid w:val="0029639D"/>
    <w:rsid w:val="00326F90"/>
    <w:rsid w:val="004B0E44"/>
    <w:rsid w:val="0053050F"/>
    <w:rsid w:val="00AA1D8D"/>
    <w:rsid w:val="00AD6ED5"/>
    <w:rsid w:val="00B47730"/>
    <w:rsid w:val="00BE574F"/>
    <w:rsid w:val="00CB0664"/>
    <w:rsid w:val="00E20A08"/>
    <w:rsid w:val="00F241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9FFD0"/>
  <w14:defaultImageDpi w14:val="300"/>
  <w15:docId w15:val="{86EFAE95-35B3-4082-B809-80089A90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D6E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Leta Kalinauskaitė</cp:lastModifiedBy>
  <cp:revision>3</cp:revision>
  <dcterms:created xsi:type="dcterms:W3CDTF">2026-05-21T07:23:00Z</dcterms:created>
  <dcterms:modified xsi:type="dcterms:W3CDTF">2026-06-05T12:32:00Z</dcterms:modified>
  <cp:category/>
</cp:coreProperties>
</file>